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5262A4BE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C779B1">
              <w:rPr>
                <w:b/>
                <w:bCs/>
                <w:sz w:val="40"/>
                <w:szCs w:val="40"/>
              </w:rPr>
              <w:t xml:space="preserve">8 </w:t>
            </w:r>
            <w:r>
              <w:rPr>
                <w:b/>
                <w:bCs/>
                <w:sz w:val="40"/>
                <w:szCs w:val="40"/>
              </w:rPr>
              <w:t xml:space="preserve">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645EA3D5" w:rsidR="004569C5" w:rsidRPr="008C6AE6" w:rsidRDefault="00C779B1" w:rsidP="00FC6266">
            <w:pPr>
              <w:rPr>
                <w:noProof/>
              </w:rPr>
            </w:pPr>
            <w:r>
              <w:rPr>
                <w:noProof/>
              </w:rPr>
              <w:t>Verplantcontract Bomen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250960E8" w:rsidR="004569C5" w:rsidRPr="008C6AE6" w:rsidRDefault="00C779B1" w:rsidP="00FC6266">
            <w:r>
              <w:t>AI 2022-0063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C779B1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C779B1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C779B1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C779B1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C779B1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C779B1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C779B1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C779B1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53C90214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C779B1">
        <w:t>2022-0063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56269E4E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22</w:t>
          </w:r>
          <w:r>
            <w:rPr>
              <w:sz w:val="18"/>
              <w:szCs w:val="18"/>
            </w:rPr>
            <w:t>-</w:t>
          </w:r>
          <w:r w:rsidR="00C779B1">
            <w:rPr>
              <w:sz w:val="18"/>
              <w:szCs w:val="18"/>
            </w:rPr>
            <w:t>0063 Verplantcontract Bomen</w:t>
          </w:r>
        </w:p>
        <w:p w14:paraId="58CFDBAA" w14:textId="34D3E3BF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C779B1">
            <w:rPr>
              <w:sz w:val="18"/>
              <w:szCs w:val="18"/>
            </w:rPr>
            <w:t xml:space="preserve">8 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C779B1" w:rsidRPr="00DB48D5" w:rsidRDefault="00C779B1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C779B1" w:rsidRDefault="00C779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B46D8"/>
    <w:rsid w:val="00177A29"/>
    <w:rsid w:val="001A2232"/>
    <w:rsid w:val="001B35A9"/>
    <w:rsid w:val="00242716"/>
    <w:rsid w:val="00260E91"/>
    <w:rsid w:val="002B5524"/>
    <w:rsid w:val="00321325"/>
    <w:rsid w:val="00387F80"/>
    <w:rsid w:val="003B3222"/>
    <w:rsid w:val="00424DED"/>
    <w:rsid w:val="004569C5"/>
    <w:rsid w:val="00482A4F"/>
    <w:rsid w:val="00527398"/>
    <w:rsid w:val="005357F9"/>
    <w:rsid w:val="00537CF3"/>
    <w:rsid w:val="005749BA"/>
    <w:rsid w:val="00632123"/>
    <w:rsid w:val="006D10C6"/>
    <w:rsid w:val="00725B99"/>
    <w:rsid w:val="007373CB"/>
    <w:rsid w:val="00754A34"/>
    <w:rsid w:val="00762F7E"/>
    <w:rsid w:val="007E1977"/>
    <w:rsid w:val="008104C5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D0C39"/>
    <w:rsid w:val="00C779B1"/>
    <w:rsid w:val="00C85A1B"/>
    <w:rsid w:val="00CA1BAC"/>
    <w:rsid w:val="00CB5431"/>
    <w:rsid w:val="00CE174B"/>
    <w:rsid w:val="00DB74E1"/>
    <w:rsid w:val="00E20DD9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Meijer, Gabriël</cp:lastModifiedBy>
  <cp:revision>2</cp:revision>
  <dcterms:created xsi:type="dcterms:W3CDTF">2024-09-11T16:17:00Z</dcterms:created>
  <dcterms:modified xsi:type="dcterms:W3CDTF">2024-09-11T16:17:00Z</dcterms:modified>
</cp:coreProperties>
</file>